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751A5" w14:textId="38A2D438" w:rsidR="003E5900" w:rsidRPr="00377B24" w:rsidRDefault="003E5900" w:rsidP="003E5900">
      <w:pPr>
        <w:jc w:val="right"/>
        <w:rPr>
          <w:rFonts w:cstheme="majorHAnsi"/>
          <w:b/>
          <w:bCs/>
          <w:sz w:val="28"/>
          <w:szCs w:val="28"/>
          <w:lang w:val="ro-RO"/>
        </w:rPr>
      </w:pPr>
      <w:r w:rsidRPr="00DB45E7">
        <w:rPr>
          <w:rFonts w:cs="Calibri"/>
          <w:b/>
          <w:color w:val="000000" w:themeColor="text1"/>
          <w:szCs w:val="24"/>
          <w:lang w:val="ro-RO"/>
        </w:rPr>
        <w:t xml:space="preserve">Anexa </w:t>
      </w:r>
      <w:r w:rsidR="00DB45E7">
        <w:rPr>
          <w:rFonts w:cs="Calibri"/>
          <w:b/>
          <w:color w:val="000000" w:themeColor="text1"/>
          <w:szCs w:val="24"/>
          <w:lang w:val="ro-RO"/>
        </w:rPr>
        <w:t>5</w:t>
      </w:r>
    </w:p>
    <w:p w14:paraId="47A3E3B5" w14:textId="791C4AC3" w:rsidR="003E5900" w:rsidRDefault="003E5900" w:rsidP="003E5900">
      <w:pPr>
        <w:jc w:val="center"/>
        <w:rPr>
          <w:rFonts w:ascii="Cambria" w:hAnsi="Cambria" w:cstheme="majorHAnsi"/>
          <w:b/>
          <w:bCs/>
          <w:sz w:val="28"/>
          <w:szCs w:val="28"/>
          <w:lang w:val="ro-RO"/>
        </w:rPr>
      </w:pPr>
      <w:r w:rsidRPr="00377B24">
        <w:rPr>
          <w:rFonts w:ascii="Cambria" w:hAnsi="Cambria" w:cstheme="majorHAnsi"/>
          <w:b/>
          <w:bCs/>
          <w:sz w:val="28"/>
          <w:szCs w:val="28"/>
          <w:lang w:val="ro-RO"/>
        </w:rPr>
        <w:t xml:space="preserve">DECLARAȚIE </w:t>
      </w:r>
      <w:r>
        <w:rPr>
          <w:rFonts w:ascii="Cambria" w:hAnsi="Cambria" w:cstheme="majorHAnsi"/>
          <w:b/>
          <w:bCs/>
          <w:sz w:val="28"/>
          <w:szCs w:val="28"/>
          <w:lang w:val="ro-RO"/>
        </w:rPr>
        <w:t>PE PROPRIA RĂSPUNDERE</w:t>
      </w:r>
    </w:p>
    <w:p w14:paraId="02C41A1C" w14:textId="77777777" w:rsidR="003E5900" w:rsidRPr="00377B24" w:rsidRDefault="003E5900" w:rsidP="003E5900">
      <w:pPr>
        <w:jc w:val="center"/>
        <w:rPr>
          <w:rFonts w:ascii="Cambria" w:hAnsi="Cambria" w:cstheme="majorHAnsi"/>
          <w:b/>
          <w:bCs/>
          <w:sz w:val="28"/>
          <w:szCs w:val="28"/>
          <w:lang w:val="ro-RO"/>
        </w:rPr>
      </w:pPr>
    </w:p>
    <w:p w14:paraId="7BDB464E" w14:textId="18435B78" w:rsidR="003E5900" w:rsidRDefault="00000000" w:rsidP="003E5900">
      <w:pPr>
        <w:jc w:val="both"/>
        <w:rPr>
          <w:lang w:val="ro-RO"/>
        </w:rPr>
      </w:pPr>
      <w:r>
        <w:t xml:space="preserve">Subsemnatul(a) ..................................................., reprezentant legal al .........................................., </w:t>
      </w:r>
      <w:r>
        <w:br/>
        <w:t xml:space="preserve">solicitant în cadrul proiectului „...........................................................” depus la Grupul de Acțiune Locală </w:t>
      </w:r>
      <w:r w:rsidR="00590F0E">
        <w:t>Dobrogea Verde</w:t>
      </w:r>
      <w:r>
        <w:t>,</w:t>
      </w:r>
      <w:r w:rsidR="003E5900">
        <w:t xml:space="preserve"> în cadrul apelului de selecție pentru Intervenția </w:t>
      </w:r>
      <w:r w:rsidR="00DB45E7">
        <w:t xml:space="preserve">FEADR </w:t>
      </w:r>
      <w:r w:rsidR="00590F0E">
        <w:t>2</w:t>
      </w:r>
      <w:r w:rsidR="003E5900">
        <w:t xml:space="preserve"> ”</w:t>
      </w:r>
      <w:r w:rsidR="003E5900" w:rsidRPr="003E5900">
        <w:rPr>
          <w:rFonts w:ascii="CIDFont+F3" w:hAnsi="CIDFont+F3" w:cs="CIDFont+F3"/>
          <w:sz w:val="18"/>
          <w:szCs w:val="18"/>
          <w:lang w:val="ro-RO"/>
        </w:rPr>
        <w:t xml:space="preserve"> </w:t>
      </w:r>
      <w:r w:rsidR="00590F0E" w:rsidRPr="00590F0E">
        <w:rPr>
          <w:lang w:val="ro-RO"/>
        </w:rPr>
        <w:t>Investiții și servicii pentru durabilitatea energetică pentru comunitate</w:t>
      </w:r>
      <w:r w:rsidR="003E5900">
        <w:rPr>
          <w:lang w:val="ro-RO"/>
        </w:rPr>
        <w:t>”</w:t>
      </w:r>
    </w:p>
    <w:p w14:paraId="00664B96" w14:textId="78482EEE" w:rsidR="003E5900" w:rsidRDefault="00000000" w:rsidP="003E5900">
      <w:pPr>
        <w:jc w:val="both"/>
      </w:pPr>
      <w:r>
        <w:t>declar pe propria răspundere că:</w:t>
      </w:r>
    </w:p>
    <w:p w14:paraId="4F2A7A87" w14:textId="3FE91FFE" w:rsidR="003E5900" w:rsidRDefault="00000000" w:rsidP="003E5900">
      <w:pPr>
        <w:jc w:val="both"/>
      </w:pPr>
      <w:r>
        <w:t>- În cadrul proiectului se va organiza o campanie de informare și conștientizare cu tematică specifică protecției mediului și dezvoltării durabile,</w:t>
      </w:r>
    </w:p>
    <w:p w14:paraId="281D91C8" w14:textId="116E63A0" w:rsidR="00E958C8" w:rsidRDefault="00000000" w:rsidP="003E5900">
      <w:pPr>
        <w:jc w:val="both"/>
      </w:pPr>
      <w:r>
        <w:t xml:space="preserve">- Campania va fi derulată în parteneriat cu un ONG care are ca obiect de activitate protecția mediului, parteneriatul urmând a fi formalizat până la semnarea contractului de finanțare; </w:t>
      </w:r>
    </w:p>
    <w:p w14:paraId="6E12848A" w14:textId="4C2864ED" w:rsidR="003E5900" w:rsidRDefault="00000000" w:rsidP="003E5900">
      <w:pPr>
        <w:jc w:val="both"/>
      </w:pPr>
      <w:r>
        <w:t xml:space="preserve">- Activitățile vor viza cel puțin </w:t>
      </w:r>
      <w:r w:rsidR="003E5900">
        <w:t>o</w:t>
      </w:r>
      <w:r>
        <w:t xml:space="preserve"> categori</w:t>
      </w:r>
      <w:r w:rsidR="003E5900">
        <w:t>e</w:t>
      </w:r>
      <w:r>
        <w:t xml:space="preserve"> de actori locali (ex: </w:t>
      </w:r>
      <w:r w:rsidR="00DB45E7" w:rsidRPr="00DB45E7">
        <w:t>cetățeni, elevi, fermieri, autorități locale, IMM-uri</w:t>
      </w:r>
      <w:r>
        <w:t xml:space="preserve"> etc.);  </w:t>
      </w:r>
    </w:p>
    <w:p w14:paraId="3E8134C9" w14:textId="77777777" w:rsidR="003E5900" w:rsidRDefault="00000000" w:rsidP="003E5900">
      <w:pPr>
        <w:jc w:val="both"/>
      </w:pPr>
      <w:r>
        <w:t>- Campania va fi implementată pe durata derulării proiectului, iar rezultatele acesteia vor fi dovedite prin materiale, rapoarte și participare activă.</w:t>
      </w:r>
    </w:p>
    <w:p w14:paraId="0D219283" w14:textId="77777777" w:rsidR="003E5900" w:rsidRDefault="00000000" w:rsidP="003E5900">
      <w:pPr>
        <w:jc w:val="both"/>
      </w:pPr>
      <w:r>
        <w:br/>
        <w:t>Mă angajez ca, în cazul semnării contractului de finanțare, să furnizez toate documentele necesare justificării realizării activității asumate.</w:t>
      </w:r>
    </w:p>
    <w:p w14:paraId="4E2925B7" w14:textId="77777777" w:rsidR="003E5900" w:rsidRDefault="00000000" w:rsidP="003E5900">
      <w:pPr>
        <w:jc w:val="both"/>
      </w:pPr>
      <w:r>
        <w:br/>
        <w:t>Declar că informațiile prezentate sunt reale și complete și înțeleg că nerespectarea celor asumate poate duce la aplicarea sancțiunilor legale și/sau financiare prevăzute în contractul de finanțare.</w:t>
      </w:r>
    </w:p>
    <w:p w14:paraId="61CBB0C4" w14:textId="77777777" w:rsidR="003E5900" w:rsidRDefault="00000000" w:rsidP="003E5900">
      <w:pPr>
        <w:jc w:val="both"/>
      </w:pPr>
      <w:r>
        <w:br/>
      </w:r>
      <w:r>
        <w:br/>
        <w:t xml:space="preserve">Data: ................. </w:t>
      </w:r>
    </w:p>
    <w:p w14:paraId="0DBCFC01" w14:textId="77777777" w:rsidR="003E5900" w:rsidRDefault="00000000" w:rsidP="003E5900">
      <w:pPr>
        <w:jc w:val="both"/>
      </w:pPr>
      <w:r>
        <w:t xml:space="preserve">Semnătura: .......................  </w:t>
      </w:r>
    </w:p>
    <w:p w14:paraId="11B3CF48" w14:textId="261C75A7" w:rsidR="00CC41C4" w:rsidRDefault="00000000" w:rsidP="003E5900">
      <w:pPr>
        <w:jc w:val="both"/>
      </w:pPr>
      <w:r>
        <w:br/>
      </w:r>
    </w:p>
    <w:sectPr w:rsidR="00CC41C4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CIDFont+F3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347296134">
    <w:abstractNumId w:val="8"/>
  </w:num>
  <w:num w:numId="2" w16cid:durableId="1707755848">
    <w:abstractNumId w:val="6"/>
  </w:num>
  <w:num w:numId="3" w16cid:durableId="1272739469">
    <w:abstractNumId w:val="5"/>
  </w:num>
  <w:num w:numId="4" w16cid:durableId="2138404959">
    <w:abstractNumId w:val="4"/>
  </w:num>
  <w:num w:numId="5" w16cid:durableId="41173163">
    <w:abstractNumId w:val="7"/>
  </w:num>
  <w:num w:numId="6" w16cid:durableId="601229599">
    <w:abstractNumId w:val="3"/>
  </w:num>
  <w:num w:numId="7" w16cid:durableId="777914421">
    <w:abstractNumId w:val="2"/>
  </w:num>
  <w:num w:numId="8" w16cid:durableId="1852137107">
    <w:abstractNumId w:val="1"/>
  </w:num>
  <w:num w:numId="9" w16cid:durableId="2666163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3E5900"/>
    <w:rsid w:val="004F7A3E"/>
    <w:rsid w:val="00590F0E"/>
    <w:rsid w:val="00922CCC"/>
    <w:rsid w:val="00966D74"/>
    <w:rsid w:val="00AA1D8D"/>
    <w:rsid w:val="00B47730"/>
    <w:rsid w:val="00C85A0E"/>
    <w:rsid w:val="00CB0664"/>
    <w:rsid w:val="00CC41C4"/>
    <w:rsid w:val="00DB45E7"/>
    <w:rsid w:val="00E958C8"/>
    <w:rsid w:val="00ED2385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2BE2E9F"/>
  <w14:defaultImageDpi w14:val="300"/>
  <w15:docId w15:val="{236DCD4C-D92F-4C40-AD31-3B0AFF553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223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1514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Gal Grup</cp:lastModifiedBy>
  <cp:revision>6</cp:revision>
  <dcterms:created xsi:type="dcterms:W3CDTF">2013-12-23T23:15:00Z</dcterms:created>
  <dcterms:modified xsi:type="dcterms:W3CDTF">2026-03-08T15:49:00Z</dcterms:modified>
  <cp:category/>
</cp:coreProperties>
</file>